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AF4" w:rsidRPr="00531DE9" w:rsidRDefault="00556AF4" w:rsidP="00556AF4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556AF4" w:rsidRPr="00531DE9" w:rsidRDefault="00556AF4" w:rsidP="00556AF4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НАО «ТАРАЗСКИЙ УНИВЕРСИТЕТ ИМЕНИ М.Х.</w:t>
      </w:r>
      <w:r w:rsidR="00A627F0"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ДУЛАТИ»</w:t>
      </w:r>
    </w:p>
    <w:p w:rsidR="00556AF4" w:rsidRPr="00531DE9" w:rsidRDefault="00556AF4" w:rsidP="00556AF4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«М.Х. ДУЛАТИ АТЫНДАҒ</w:t>
      </w:r>
      <w:proofErr w:type="gramStart"/>
      <w:r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Ы</w:t>
      </w:r>
      <w:proofErr w:type="gramEnd"/>
      <w:r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ТАРАЗ УНИВЕРСИТЕТІ» КЕ АҚ</w:t>
      </w:r>
      <w:r w:rsidR="00A627F0"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»</w:t>
      </w:r>
    </w:p>
    <w:p w:rsidR="00A627F0" w:rsidRPr="00531DE9" w:rsidRDefault="009E529A" w:rsidP="008B73FE">
      <w:pPr>
        <w:pStyle w:val="1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noProof/>
        </w:rPr>
        <w:drawing>
          <wp:inline distT="0" distB="0" distL="0" distR="0" wp14:anchorId="303FB855" wp14:editId="178F61AF">
            <wp:extent cx="1638300" cy="942975"/>
            <wp:effectExtent l="0" t="0" r="0" b="9525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7F0" w:rsidRPr="00531DE9" w:rsidRDefault="008B73FE">
      <w:pPr>
        <w:pStyle w:val="1"/>
        <w:rPr>
          <w:rFonts w:ascii="Times New Roman" w:hAnsi="Times New Roman" w:cs="Times New Roman"/>
          <w:color w:val="000000" w:themeColor="text1"/>
          <w:lang w:val="ru-RU"/>
        </w:rPr>
      </w:pPr>
      <w:r w:rsidRPr="00531DE9">
        <w:rPr>
          <w:rFonts w:ascii="Times New Roman" w:hAnsi="Times New Roman" w:cs="Times New Roman"/>
          <w:color w:val="000000" w:themeColor="text1"/>
          <w:lang w:val="ru-RU"/>
        </w:rPr>
        <w:t xml:space="preserve">                </w:t>
      </w:r>
      <w:r w:rsidR="009E529A">
        <w:rPr>
          <w:rFonts w:ascii="Times New Roman" w:hAnsi="Times New Roman" w:cs="Times New Roman"/>
          <w:color w:val="000000" w:themeColor="text1"/>
          <w:lang w:val="ru-RU"/>
        </w:rPr>
        <w:t xml:space="preserve">  </w:t>
      </w:r>
      <w:r w:rsidRPr="00531DE9">
        <w:rPr>
          <w:rFonts w:ascii="Times New Roman" w:hAnsi="Times New Roman" w:cs="Times New Roman"/>
          <w:color w:val="000000" w:themeColor="text1"/>
          <w:lang w:val="ru-RU"/>
        </w:rPr>
        <w:t xml:space="preserve"> </w:t>
      </w:r>
      <w:proofErr w:type="spellStart"/>
      <w:r w:rsidRPr="00531DE9">
        <w:rPr>
          <w:rFonts w:ascii="Times New Roman" w:hAnsi="Times New Roman" w:cs="Times New Roman"/>
          <w:color w:val="000000" w:themeColor="text1"/>
          <w:lang w:val="ru-RU"/>
        </w:rPr>
        <w:t>І</w:t>
      </w:r>
      <w:proofErr w:type="gramStart"/>
      <w:r w:rsidRPr="00531DE9">
        <w:rPr>
          <w:rFonts w:ascii="Times New Roman" w:hAnsi="Times New Roman" w:cs="Times New Roman"/>
          <w:color w:val="000000" w:themeColor="text1"/>
          <w:lang w:val="ru-RU"/>
        </w:rPr>
        <w:t>ст</w:t>
      </w:r>
      <w:proofErr w:type="gramEnd"/>
      <w:r w:rsidRPr="00531DE9">
        <w:rPr>
          <w:rFonts w:ascii="Times New Roman" w:hAnsi="Times New Roman" w:cs="Times New Roman"/>
          <w:color w:val="000000" w:themeColor="text1"/>
          <w:lang w:val="ru-RU"/>
        </w:rPr>
        <w:t>ің</w:t>
      </w:r>
      <w:proofErr w:type="spellEnd"/>
      <w:r w:rsidRPr="00531DE9">
        <w:rPr>
          <w:rFonts w:ascii="Times New Roman" w:hAnsi="Times New Roman" w:cs="Times New Roman"/>
          <w:color w:val="000000" w:themeColor="text1"/>
          <w:lang w:val="ru-RU"/>
        </w:rPr>
        <w:t xml:space="preserve"> №____________</w:t>
      </w:r>
      <w:r w:rsidR="008B3C67" w:rsidRPr="00531DE9">
        <w:rPr>
          <w:rFonts w:ascii="Times New Roman" w:hAnsi="Times New Roman" w:cs="Times New Roman"/>
          <w:color w:val="000000" w:themeColor="text1"/>
          <w:lang w:val="ru-RU"/>
        </w:rPr>
        <w:t>_</w:t>
      </w:r>
      <w:r w:rsidRPr="00531DE9">
        <w:rPr>
          <w:rFonts w:ascii="Times New Roman" w:hAnsi="Times New Roman" w:cs="Times New Roman"/>
          <w:color w:val="000000" w:themeColor="text1"/>
          <w:lang w:val="ru-RU"/>
        </w:rPr>
        <w:t xml:space="preserve">    </w:t>
      </w:r>
      <w:r w:rsidR="009E529A">
        <w:rPr>
          <w:rFonts w:ascii="Times New Roman" w:hAnsi="Times New Roman" w:cs="Times New Roman"/>
          <w:color w:val="000000" w:themeColor="text1"/>
          <w:lang w:val="ru-RU"/>
        </w:rPr>
        <w:t xml:space="preserve">                                                                        </w:t>
      </w:r>
      <w:r w:rsidRPr="00531DE9">
        <w:rPr>
          <w:rFonts w:ascii="Times New Roman" w:hAnsi="Times New Roman" w:cs="Times New Roman"/>
          <w:color w:val="000000" w:themeColor="text1"/>
          <w:lang w:val="ru-RU"/>
        </w:rPr>
        <w:t xml:space="preserve"> Томны</w:t>
      </w:r>
      <w:r w:rsidRPr="00531DE9">
        <w:rPr>
          <w:rFonts w:ascii="Times New Roman" w:hAnsi="Times New Roman" w:cs="Times New Roman"/>
          <w:color w:val="000000" w:themeColor="text1"/>
          <w:lang w:val="kk-KZ"/>
        </w:rPr>
        <w:t>ң</w:t>
      </w:r>
      <w:r w:rsidR="008B3C67" w:rsidRPr="00531DE9">
        <w:rPr>
          <w:rFonts w:ascii="Times New Roman" w:hAnsi="Times New Roman" w:cs="Times New Roman"/>
          <w:color w:val="000000" w:themeColor="text1"/>
          <w:lang w:val="kk-KZ"/>
        </w:rPr>
        <w:t xml:space="preserve"> №_____________</w:t>
      </w:r>
    </w:p>
    <w:p w:rsidR="00A627F0" w:rsidRPr="00531DE9" w:rsidRDefault="00A627F0">
      <w:pPr>
        <w:pStyle w:val="1"/>
        <w:rPr>
          <w:rFonts w:ascii="Times New Roman" w:hAnsi="Times New Roman" w:cs="Times New Roman"/>
          <w:color w:val="000000" w:themeColor="text1"/>
          <w:lang w:val="ru-RU"/>
        </w:rPr>
      </w:pPr>
    </w:p>
    <w:p w:rsidR="00AF6521" w:rsidRPr="00531DE9" w:rsidRDefault="00AF6521" w:rsidP="00AF6521">
      <w:pPr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ІШКІ ЕСЕП БЕРУ ЖУРНАЛЫ (</w:t>
      </w:r>
      <w:proofErr w:type="spellStart"/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кі</w:t>
      </w:r>
      <w:proofErr w:type="gramStart"/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р</w:t>
      </w:r>
      <w:proofErr w:type="gramEnd"/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іс</w:t>
      </w:r>
      <w:proofErr w:type="spellEnd"/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құжаттамасы</w:t>
      </w:r>
      <w:proofErr w:type="spellEnd"/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)</w:t>
      </w:r>
    </w:p>
    <w:p w:rsidR="008B3C67" w:rsidRPr="00531DE9" w:rsidRDefault="008B3C67" w:rsidP="008B3C67">
      <w:pPr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ЖУРНАЛ ВНУТРЕННЕЙ ОТЧЕТНОСТИ (входящая документация)</w:t>
      </w: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531DE9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_________________ </w:t>
      </w:r>
      <w:proofErr w:type="spellStart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парақ</w:t>
      </w:r>
      <w:proofErr w:type="spellEnd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(тар)</w:t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сақталсын</w:t>
      </w:r>
      <w:proofErr w:type="spellEnd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</w:t>
      </w: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басталуы</w:t>
      </w:r>
      <w:proofErr w:type="spellEnd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аяқталуы</w:t>
      </w:r>
      <w:proofErr w:type="spellEnd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9E529A" w:rsidRDefault="00900CB2" w:rsidP="008B3C6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1DE9">
        <w:rPr>
          <w:rFonts w:ascii="Times New Roman" w:hAnsi="Times New Roman" w:cs="Times New Roman"/>
          <w:lang w:val="ru-RU"/>
        </w:rPr>
        <w:br/>
      </w:r>
    </w:p>
    <w:p w:rsidR="009E529A" w:rsidRDefault="009E529A" w:rsidP="008B3C6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EC8" w:rsidRPr="00531DE9" w:rsidRDefault="00AF6521" w:rsidP="008B3C6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531DE9">
        <w:rPr>
          <w:rFonts w:ascii="Times New Roman" w:hAnsi="Times New Roman" w:cs="Times New Roman"/>
          <w:b/>
          <w:sz w:val="28"/>
          <w:szCs w:val="28"/>
          <w:lang w:val="ru-RU"/>
        </w:rPr>
        <w:t>Тараз</w:t>
      </w:r>
      <w:proofErr w:type="spellEnd"/>
    </w:p>
    <w:tbl>
      <w:tblPr>
        <w:tblStyle w:val="af6"/>
        <w:tblW w:w="13574" w:type="dxa"/>
        <w:tblLayout w:type="fixed"/>
        <w:tblLook w:val="04A0" w:firstRow="1" w:lastRow="0" w:firstColumn="1" w:lastColumn="0" w:noHBand="0" w:noVBand="1"/>
      </w:tblPr>
      <w:tblGrid>
        <w:gridCol w:w="447"/>
        <w:gridCol w:w="1362"/>
        <w:gridCol w:w="1701"/>
        <w:gridCol w:w="2694"/>
        <w:gridCol w:w="2976"/>
        <w:gridCol w:w="2410"/>
        <w:gridCol w:w="1984"/>
      </w:tblGrid>
      <w:tr w:rsidR="00AF6521" w:rsidRPr="009E529A" w:rsidTr="00CD59A5">
        <w:tc>
          <w:tcPr>
            <w:tcW w:w="447" w:type="dxa"/>
          </w:tcPr>
          <w:p w:rsidR="00AF6521" w:rsidRPr="00531DE9" w:rsidRDefault="00AF6521" w:rsidP="00531DE9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531DE9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362" w:type="dxa"/>
          </w:tcPr>
          <w:p w:rsidR="00AF6521" w:rsidRPr="00531DE9" w:rsidRDefault="00AF6521" w:rsidP="00531DE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1DE9">
              <w:rPr>
                <w:rFonts w:ascii="Times New Roman" w:hAnsi="Times New Roman" w:cs="Times New Roman"/>
                <w:b/>
                <w:lang w:val="ru-RU"/>
              </w:rPr>
              <w:t>Дата поступления</w:t>
            </w:r>
            <w:r w:rsidR="00CD59A5" w:rsidRPr="00531DE9">
              <w:rPr>
                <w:rFonts w:ascii="Times New Roman" w:hAnsi="Times New Roman" w:cs="Times New Roman"/>
                <w:b/>
                <w:lang w:val="kk-KZ"/>
              </w:rPr>
              <w:t>/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Құжат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келі</w:t>
            </w:r>
            <w:proofErr w:type="gram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п</w:t>
            </w:r>
            <w:proofErr w:type="spellEnd"/>
            <w:proofErr w:type="gram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түскен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күні</w:t>
            </w:r>
            <w:proofErr w:type="spellEnd"/>
          </w:p>
        </w:tc>
        <w:tc>
          <w:tcPr>
            <w:tcW w:w="1701" w:type="dxa"/>
          </w:tcPr>
          <w:p w:rsidR="00AF6521" w:rsidRPr="00531DE9" w:rsidRDefault="00AF6521" w:rsidP="00531DE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531DE9">
              <w:rPr>
                <w:rFonts w:ascii="Times New Roman" w:hAnsi="Times New Roman" w:cs="Times New Roman"/>
                <w:b/>
              </w:rPr>
              <w:t>Индекс</w:t>
            </w:r>
            <w:proofErr w:type="spellEnd"/>
            <w:r w:rsidRPr="00531DE9">
              <w:rPr>
                <w:rFonts w:ascii="Times New Roman" w:hAnsi="Times New Roman" w:cs="Times New Roman"/>
                <w:b/>
              </w:rPr>
              <w:t xml:space="preserve"> (№ </w:t>
            </w:r>
            <w:proofErr w:type="spellStart"/>
            <w:r w:rsidRPr="00531DE9">
              <w:rPr>
                <w:rFonts w:ascii="Times New Roman" w:hAnsi="Times New Roman" w:cs="Times New Roman"/>
                <w:b/>
              </w:rPr>
              <w:t>документа</w:t>
            </w:r>
            <w:proofErr w:type="spellEnd"/>
            <w:r w:rsidRPr="00531DE9">
              <w:rPr>
                <w:rFonts w:ascii="Times New Roman" w:hAnsi="Times New Roman" w:cs="Times New Roman"/>
                <w:b/>
              </w:rPr>
              <w:t>)</w:t>
            </w:r>
            <w:r w:rsidR="00CD59A5" w:rsidRPr="00531DE9">
              <w:rPr>
                <w:rFonts w:ascii="Times New Roman" w:hAnsi="Times New Roman" w:cs="Times New Roman"/>
                <w:b/>
                <w:lang w:val="kk-KZ"/>
              </w:rPr>
              <w:t>/</w:t>
            </w:r>
            <w:r w:rsidR="00CD59A5" w:rsidRPr="00531D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</w:rPr>
              <w:t>Индексі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</w:rPr>
              <w:t>құжат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</w:rPr>
              <w:t xml:space="preserve"> №)</w:t>
            </w:r>
          </w:p>
        </w:tc>
        <w:tc>
          <w:tcPr>
            <w:tcW w:w="2694" w:type="dxa"/>
          </w:tcPr>
          <w:p w:rsidR="00AF6521" w:rsidRPr="00531DE9" w:rsidRDefault="00AF6521" w:rsidP="00531DE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1DE9">
              <w:rPr>
                <w:rFonts w:ascii="Times New Roman" w:hAnsi="Times New Roman" w:cs="Times New Roman"/>
                <w:b/>
                <w:lang w:val="ru-RU"/>
              </w:rPr>
              <w:t>От кого поступил</w:t>
            </w:r>
            <w:r w:rsidR="00CD59A5" w:rsidRPr="00531DE9">
              <w:rPr>
                <w:rFonts w:ascii="Times New Roman" w:hAnsi="Times New Roman" w:cs="Times New Roman"/>
                <w:b/>
                <w:lang w:val="kk-KZ"/>
              </w:rPr>
              <w:t>/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Қай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бөлімнен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тү</w:t>
            </w:r>
            <w:proofErr w:type="gram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ст</w:t>
            </w:r>
            <w:proofErr w:type="gram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і</w:t>
            </w:r>
            <w:proofErr w:type="spellEnd"/>
          </w:p>
        </w:tc>
        <w:tc>
          <w:tcPr>
            <w:tcW w:w="2976" w:type="dxa"/>
          </w:tcPr>
          <w:p w:rsidR="00AF6521" w:rsidRPr="00531DE9" w:rsidRDefault="00AF6521" w:rsidP="00531DE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531DE9">
              <w:rPr>
                <w:rFonts w:ascii="Times New Roman" w:hAnsi="Times New Roman" w:cs="Times New Roman"/>
                <w:b/>
              </w:rPr>
              <w:t>Краткое</w:t>
            </w:r>
            <w:proofErr w:type="spellEnd"/>
            <w:r w:rsidRPr="00531DE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31DE9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  <w:lang w:val="kk-KZ"/>
              </w:rPr>
              <w:t>/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</w:rPr>
              <w:t>Қысқаша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</w:rPr>
              <w:t>мазмұны</w:t>
            </w:r>
            <w:proofErr w:type="spellEnd"/>
          </w:p>
        </w:tc>
        <w:tc>
          <w:tcPr>
            <w:tcW w:w="2410" w:type="dxa"/>
          </w:tcPr>
          <w:p w:rsidR="00AF6521" w:rsidRPr="00531DE9" w:rsidRDefault="00AF6521" w:rsidP="00531DE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1DE9">
              <w:rPr>
                <w:rFonts w:ascii="Times New Roman" w:hAnsi="Times New Roman" w:cs="Times New Roman"/>
                <w:b/>
                <w:lang w:val="ru-RU"/>
              </w:rPr>
              <w:t>Кому направлено</w:t>
            </w:r>
            <w:r w:rsidR="00CD59A5" w:rsidRPr="00531DE9">
              <w:rPr>
                <w:rFonts w:ascii="Times New Roman" w:hAnsi="Times New Roman" w:cs="Times New Roman"/>
                <w:b/>
                <w:lang w:val="kk-KZ"/>
              </w:rPr>
              <w:t>/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Қай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бө</w:t>
            </w:r>
            <w:proofErr w:type="gram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л</w:t>
            </w:r>
            <w:proofErr w:type="gram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імге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жолданды</w:t>
            </w:r>
            <w:proofErr w:type="spellEnd"/>
          </w:p>
        </w:tc>
        <w:tc>
          <w:tcPr>
            <w:tcW w:w="1984" w:type="dxa"/>
          </w:tcPr>
          <w:p w:rsidR="00AF6521" w:rsidRPr="00531DE9" w:rsidRDefault="00AF6521" w:rsidP="00531DE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31DE9">
              <w:rPr>
                <w:rFonts w:ascii="Times New Roman" w:hAnsi="Times New Roman" w:cs="Times New Roman"/>
                <w:b/>
                <w:lang w:val="ru-RU"/>
              </w:rPr>
              <w:t>Отметка о выполнении</w:t>
            </w:r>
            <w:r w:rsidR="00CD59A5" w:rsidRPr="00531DE9">
              <w:rPr>
                <w:rFonts w:ascii="Times New Roman" w:hAnsi="Times New Roman" w:cs="Times New Roman"/>
                <w:b/>
                <w:lang w:val="kk-KZ"/>
              </w:rPr>
              <w:t>/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Орындау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туралы</w:t>
            </w:r>
            <w:proofErr w:type="spellEnd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="00CD59A5" w:rsidRPr="00531DE9">
              <w:rPr>
                <w:rFonts w:ascii="Times New Roman" w:hAnsi="Times New Roman" w:cs="Times New Roman"/>
                <w:b/>
                <w:lang w:val="ru-RU"/>
              </w:rPr>
              <w:t>белгі</w:t>
            </w:r>
            <w:proofErr w:type="spellEnd"/>
          </w:p>
        </w:tc>
      </w:tr>
      <w:tr w:rsidR="00232EC8" w:rsidRPr="009E529A" w:rsidTr="00CD59A5">
        <w:tc>
          <w:tcPr>
            <w:tcW w:w="447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899" w:rsidRPr="009E529A" w:rsidTr="00CD59A5">
        <w:tc>
          <w:tcPr>
            <w:tcW w:w="447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30899" w:rsidRPr="00531DE9" w:rsidRDefault="0093089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EC8" w:rsidRPr="00531DE9" w:rsidRDefault="00232EC8" w:rsidP="00930899">
      <w:pPr>
        <w:rPr>
          <w:rFonts w:ascii="Times New Roman" w:hAnsi="Times New Roman" w:cs="Times New Roman"/>
          <w:lang w:val="ru-RU"/>
        </w:rPr>
      </w:pPr>
    </w:p>
    <w:sectPr w:rsidR="00232EC8" w:rsidRPr="00531DE9" w:rsidSect="008B3C67">
      <w:headerReference w:type="default" r:id="rId11"/>
      <w:pgSz w:w="15840" w:h="12240" w:orient="landscape"/>
      <w:pgMar w:top="567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279" w:rsidRDefault="00261279">
      <w:pPr>
        <w:spacing w:line="240" w:lineRule="auto"/>
      </w:pPr>
      <w:r>
        <w:separator/>
      </w:r>
    </w:p>
  </w:endnote>
  <w:endnote w:type="continuationSeparator" w:id="0">
    <w:p w:rsidR="00261279" w:rsidRDefault="002612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279" w:rsidRDefault="00261279">
      <w:pPr>
        <w:spacing w:after="0"/>
      </w:pPr>
      <w:r>
        <w:separator/>
      </w:r>
    </w:p>
  </w:footnote>
  <w:footnote w:type="continuationSeparator" w:id="0">
    <w:p w:rsidR="00261279" w:rsidRDefault="002612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191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9784"/>
      <w:gridCol w:w="3085"/>
      <w:gridCol w:w="1322"/>
    </w:tblGrid>
    <w:tr w:rsidR="009E529A" w:rsidRPr="00531DE9" w:rsidTr="0010587A">
      <w:trPr>
        <w:cantSplit/>
        <w:trHeight w:val="631"/>
        <w:jc w:val="center"/>
      </w:trPr>
      <w:tc>
        <w:tcPr>
          <w:tcW w:w="9784" w:type="dxa"/>
          <w:shd w:val="clear" w:color="auto" w:fill="FFFFFF"/>
          <w:vAlign w:val="center"/>
        </w:tcPr>
        <w:p w:rsidR="009E529A" w:rsidRPr="00531DE9" w:rsidRDefault="009E529A" w:rsidP="0010587A">
          <w:pPr>
            <w:shd w:val="clear" w:color="auto" w:fill="FFFFFF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kk-KZ" w:eastAsia="ru-RU"/>
            </w:rPr>
            <w:t>І</w:t>
          </w:r>
          <w:proofErr w:type="spellStart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шкі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</w:t>
          </w:r>
          <w:proofErr w:type="spellStart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есеп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</w:t>
          </w:r>
          <w:proofErr w:type="spellStart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беру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</w:t>
          </w:r>
          <w:proofErr w:type="spellStart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журналы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(</w:t>
          </w:r>
          <w:proofErr w:type="spellStart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кіріс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</w:t>
          </w:r>
          <w:proofErr w:type="spellStart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құжаттамасы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)</w:t>
          </w:r>
        </w:p>
        <w:p w:rsidR="009E529A" w:rsidRPr="00531DE9" w:rsidRDefault="009E529A" w:rsidP="0010587A">
          <w:pPr>
            <w:shd w:val="clear" w:color="auto" w:fill="FFFFFF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>журнал внутренней отчетности (входящая документация)</w:t>
          </w:r>
        </w:p>
      </w:tc>
      <w:tc>
        <w:tcPr>
          <w:tcW w:w="3085" w:type="dxa"/>
          <w:shd w:val="clear" w:color="auto" w:fill="FFFFFF"/>
          <w:vAlign w:val="bottom"/>
        </w:tcPr>
        <w:p w:rsidR="009E529A" w:rsidRPr="009E529A" w:rsidRDefault="009E529A" w:rsidP="0010587A">
          <w:pPr>
            <w:shd w:val="clear" w:color="auto" w:fill="FFFFFF"/>
            <w:jc w:val="center"/>
            <w:rPr>
              <w:rFonts w:ascii="Times New Roman" w:eastAsia="Times New Roman" w:hAnsi="Times New Roman" w:cs="Times New Roman"/>
              <w:lang w:val="kk-KZ"/>
            </w:rPr>
          </w:pPr>
          <w:r w:rsidRPr="008E135A">
            <w:rPr>
              <w:rFonts w:ascii="Times New Roman" w:eastAsia="Times New Roman" w:hAnsi="Times New Roman" w:cs="Times New Roman"/>
              <w:color w:val="000000"/>
              <w:lang w:val="kk-KZ"/>
            </w:rPr>
            <w:t>Ф 1-6 АКК – 02 – 2025</w:t>
          </w:r>
        </w:p>
      </w:tc>
      <w:tc>
        <w:tcPr>
          <w:tcW w:w="1322" w:type="dxa"/>
          <w:shd w:val="clear" w:color="auto" w:fill="FFFFFF"/>
          <w:vAlign w:val="center"/>
        </w:tcPr>
        <w:p w:rsidR="009E529A" w:rsidRPr="00531DE9" w:rsidRDefault="009E529A" w:rsidP="0010587A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>
            <w:rPr>
              <w:noProof/>
            </w:rPr>
            <w:drawing>
              <wp:inline distT="0" distB="0" distL="0" distR="0" wp14:anchorId="2FFF0F4D" wp14:editId="66FAD7C9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E529A" w:rsidRDefault="009E529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F5427"/>
    <w:rsid w:val="0015074B"/>
    <w:rsid w:val="00232EC8"/>
    <w:rsid w:val="00261279"/>
    <w:rsid w:val="0029639D"/>
    <w:rsid w:val="002D594F"/>
    <w:rsid w:val="00326F90"/>
    <w:rsid w:val="003A376C"/>
    <w:rsid w:val="00531DE9"/>
    <w:rsid w:val="00556AF4"/>
    <w:rsid w:val="00856620"/>
    <w:rsid w:val="008B3C67"/>
    <w:rsid w:val="008B73FE"/>
    <w:rsid w:val="00900CB2"/>
    <w:rsid w:val="00930899"/>
    <w:rsid w:val="009659A2"/>
    <w:rsid w:val="009D2724"/>
    <w:rsid w:val="009E529A"/>
    <w:rsid w:val="00A424A2"/>
    <w:rsid w:val="00A627F0"/>
    <w:rsid w:val="00AA1D8D"/>
    <w:rsid w:val="00AF6521"/>
    <w:rsid w:val="00B47730"/>
    <w:rsid w:val="00CB0664"/>
    <w:rsid w:val="00CD59A5"/>
    <w:rsid w:val="00D10717"/>
    <w:rsid w:val="00DB620C"/>
    <w:rsid w:val="00EF744C"/>
    <w:rsid w:val="00FC693F"/>
    <w:rsid w:val="20BC50A3"/>
    <w:rsid w:val="2AE2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toa heading" w:semiHidden="1"/>
    <w:lsdException w:name="List" w:qFormat="1"/>
    <w:lsdException w:name="List 2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 Indent" w:semiHidden="1"/>
    <w:lsdException w:name="List Continue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 w:qFormat="1"/>
    <w:lsdException w:name="Light Grid" w:uiPriority="62" w:unhideWhenUsed="0" w:qFormat="1"/>
    <w:lsdException w:name="Medium Shading 1" w:uiPriority="63" w:unhideWhenUsed="0"/>
    <w:lsdException w:name="Medium Shading 2" w:uiPriority="64" w:unhideWhenUsed="0" w:qFormat="1"/>
    <w:lsdException w:name="Medium List 1" w:uiPriority="65" w:unhideWhenUsed="0"/>
    <w:lsdException w:name="Medium List 2" w:uiPriority="66" w:unhideWhenUsed="0" w:qFormat="1"/>
    <w:lsdException w:name="Medium Grid 1" w:uiPriority="67" w:unhideWhenUsed="0" w:qFormat="1"/>
    <w:lsdException w:name="Medium Grid 2" w:uiPriority="68" w:unhideWhenUsed="0"/>
    <w:lsdException w:name="Medium Grid 3" w:uiPriority="69" w:unhideWhenUsed="0" w:qFormat="1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 w:qFormat="1"/>
    <w:lsdException w:name="Light Shading Accent 1" w:uiPriority="60" w:unhideWhenUsed="0" w:qFormat="1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 w:qFormat="1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 w:qFormat="1"/>
    <w:lsdException w:name="Medium Grid 2 Accent 1" w:uiPriority="68" w:unhideWhenUsed="0" w:qFormat="1"/>
    <w:lsdException w:name="Medium Grid 3 Accent 1" w:uiPriority="69" w:unhideWhenUsed="0" w:qFormat="1"/>
    <w:lsdException w:name="Dark List Accent 1" w:uiPriority="70" w:unhideWhenUsed="0" w:qFormat="1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 w:qFormat="1"/>
    <w:lsdException w:name="Light Shading Accent 2" w:uiPriority="60" w:unhideWhenUsed="0" w:qFormat="1"/>
    <w:lsdException w:name="Light List Accent 2" w:uiPriority="61" w:unhideWhenUsed="0" w:qFormat="1"/>
    <w:lsdException w:name="Light Grid Accent 2" w:uiPriority="62" w:unhideWhenUsed="0" w:qFormat="1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 w:qFormat="1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 w:qFormat="1"/>
    <w:lsdException w:name="Light Grid Accent 3" w:uiPriority="62" w:unhideWhenUsed="0" w:qFormat="1"/>
    <w:lsdException w:name="Medium Shading 1 Accent 3" w:uiPriority="63" w:unhideWhenUsed="0" w:qFormat="1"/>
    <w:lsdException w:name="Medium Shading 2 Accent 3" w:uiPriority="64" w:unhideWhenUsed="0"/>
    <w:lsdException w:name="Medium List 1 Accent 3" w:uiPriority="65" w:unhideWhenUsed="0" w:qFormat="1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 w:qFormat="1"/>
    <w:lsdException w:name="Colorful Grid Accent 3" w:uiPriority="73" w:unhideWhenUsed="0" w:qFormat="1"/>
    <w:lsdException w:name="Light Shading Accent 4" w:uiPriority="60" w:unhideWhenUsed="0" w:qFormat="1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/>
    <w:lsdException w:name="Medium Shading 2 Accent 4" w:uiPriority="64" w:unhideWhenUsed="0" w:qFormat="1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 w:qFormat="1"/>
    <w:lsdException w:name="Dark List Accent 4" w:uiPriority="70" w:unhideWhenUsed="0"/>
    <w:lsdException w:name="Colorful Shading Accent 4" w:uiPriority="71" w:unhideWhenUsed="0" w:qFormat="1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/>
    <w:lsdException w:name="Medium Shading 2 Accent 5" w:uiPriority="64" w:unhideWhenUsed="0" w:qFormat="1"/>
    <w:lsdException w:name="Medium List 1 Accent 5" w:uiPriority="65" w:unhideWhenUsed="0" w:qFormat="1"/>
    <w:lsdException w:name="Medium List 2 Accent 5" w:uiPriority="66" w:unhideWhenUsed="0" w:qFormat="1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 w:qFormat="1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 w:qFormat="1"/>
    <w:lsdException w:name="Light Shading Accent 6" w:uiPriority="60" w:unhideWhenUsed="0" w:qFormat="1"/>
    <w:lsdException w:name="Light List Accent 6" w:uiPriority="61" w:unhideWhenUsed="0" w:qFormat="1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 w:qFormat="1"/>
    <w:lsdException w:name="Medium Grid 1 Accent 6" w:uiPriority="67" w:unhideWhenUsed="0" w:qFormat="1"/>
    <w:lsdException w:name="Medium Grid 2 Accent 6" w:uiPriority="68" w:unhideWhenUsed="0"/>
    <w:lsdException w:name="Medium Grid 3 Accent 6" w:uiPriority="69" w:unhideWhenUsed="0" w:qFormat="1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pPr>
      <w:spacing w:after="120"/>
    </w:pPr>
  </w:style>
  <w:style w:type="paragraph" w:styleId="ad">
    <w:name w:val="macro"/>
    <w:link w:val="ae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pPr>
      <w:ind w:left="1080" w:hanging="360"/>
      <w:contextualSpacing/>
    </w:pPr>
  </w:style>
  <w:style w:type="table" w:styleId="af6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qFormat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EF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EF744C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toa heading" w:semiHidden="1"/>
    <w:lsdException w:name="List" w:qFormat="1"/>
    <w:lsdException w:name="List 2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 Indent" w:semiHidden="1"/>
    <w:lsdException w:name="List Continue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 w:qFormat="1"/>
    <w:lsdException w:name="Light Grid" w:uiPriority="62" w:unhideWhenUsed="0" w:qFormat="1"/>
    <w:lsdException w:name="Medium Shading 1" w:uiPriority="63" w:unhideWhenUsed="0"/>
    <w:lsdException w:name="Medium Shading 2" w:uiPriority="64" w:unhideWhenUsed="0" w:qFormat="1"/>
    <w:lsdException w:name="Medium List 1" w:uiPriority="65" w:unhideWhenUsed="0"/>
    <w:lsdException w:name="Medium List 2" w:uiPriority="66" w:unhideWhenUsed="0" w:qFormat="1"/>
    <w:lsdException w:name="Medium Grid 1" w:uiPriority="67" w:unhideWhenUsed="0" w:qFormat="1"/>
    <w:lsdException w:name="Medium Grid 2" w:uiPriority="68" w:unhideWhenUsed="0"/>
    <w:lsdException w:name="Medium Grid 3" w:uiPriority="69" w:unhideWhenUsed="0" w:qFormat="1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 w:qFormat="1"/>
    <w:lsdException w:name="Light Shading Accent 1" w:uiPriority="60" w:unhideWhenUsed="0" w:qFormat="1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 w:qFormat="1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 w:qFormat="1"/>
    <w:lsdException w:name="Medium Grid 2 Accent 1" w:uiPriority="68" w:unhideWhenUsed="0" w:qFormat="1"/>
    <w:lsdException w:name="Medium Grid 3 Accent 1" w:uiPriority="69" w:unhideWhenUsed="0" w:qFormat="1"/>
    <w:lsdException w:name="Dark List Accent 1" w:uiPriority="70" w:unhideWhenUsed="0" w:qFormat="1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 w:qFormat="1"/>
    <w:lsdException w:name="Light Shading Accent 2" w:uiPriority="60" w:unhideWhenUsed="0" w:qFormat="1"/>
    <w:lsdException w:name="Light List Accent 2" w:uiPriority="61" w:unhideWhenUsed="0" w:qFormat="1"/>
    <w:lsdException w:name="Light Grid Accent 2" w:uiPriority="62" w:unhideWhenUsed="0" w:qFormat="1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 w:qFormat="1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 w:qFormat="1"/>
    <w:lsdException w:name="Light Grid Accent 3" w:uiPriority="62" w:unhideWhenUsed="0" w:qFormat="1"/>
    <w:lsdException w:name="Medium Shading 1 Accent 3" w:uiPriority="63" w:unhideWhenUsed="0" w:qFormat="1"/>
    <w:lsdException w:name="Medium Shading 2 Accent 3" w:uiPriority="64" w:unhideWhenUsed="0"/>
    <w:lsdException w:name="Medium List 1 Accent 3" w:uiPriority="65" w:unhideWhenUsed="0" w:qFormat="1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 w:qFormat="1"/>
    <w:lsdException w:name="Colorful Grid Accent 3" w:uiPriority="73" w:unhideWhenUsed="0" w:qFormat="1"/>
    <w:lsdException w:name="Light Shading Accent 4" w:uiPriority="60" w:unhideWhenUsed="0" w:qFormat="1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/>
    <w:lsdException w:name="Medium Shading 2 Accent 4" w:uiPriority="64" w:unhideWhenUsed="0" w:qFormat="1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 w:qFormat="1"/>
    <w:lsdException w:name="Dark List Accent 4" w:uiPriority="70" w:unhideWhenUsed="0"/>
    <w:lsdException w:name="Colorful Shading Accent 4" w:uiPriority="71" w:unhideWhenUsed="0" w:qFormat="1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/>
    <w:lsdException w:name="Medium Shading 2 Accent 5" w:uiPriority="64" w:unhideWhenUsed="0" w:qFormat="1"/>
    <w:lsdException w:name="Medium List 1 Accent 5" w:uiPriority="65" w:unhideWhenUsed="0" w:qFormat="1"/>
    <w:lsdException w:name="Medium List 2 Accent 5" w:uiPriority="66" w:unhideWhenUsed="0" w:qFormat="1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 w:qFormat="1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 w:qFormat="1"/>
    <w:lsdException w:name="Light Shading Accent 6" w:uiPriority="60" w:unhideWhenUsed="0" w:qFormat="1"/>
    <w:lsdException w:name="Light List Accent 6" w:uiPriority="61" w:unhideWhenUsed="0" w:qFormat="1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 w:qFormat="1"/>
    <w:lsdException w:name="Medium Grid 1 Accent 6" w:uiPriority="67" w:unhideWhenUsed="0" w:qFormat="1"/>
    <w:lsdException w:name="Medium Grid 2 Accent 6" w:uiPriority="68" w:unhideWhenUsed="0"/>
    <w:lsdException w:name="Medium Grid 3 Accent 6" w:uiPriority="69" w:unhideWhenUsed="0" w:qFormat="1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pPr>
      <w:spacing w:after="120"/>
    </w:pPr>
  </w:style>
  <w:style w:type="paragraph" w:styleId="ad">
    <w:name w:val="macro"/>
    <w:link w:val="ae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pPr>
      <w:ind w:left="1080" w:hanging="360"/>
      <w:contextualSpacing/>
    </w:pPr>
  </w:style>
  <w:style w:type="table" w:styleId="af6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qFormat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EF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EF744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9F4E31-5FAC-432C-99D7-36ADDE9F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509580</cp:lastModifiedBy>
  <cp:revision>15</cp:revision>
  <dcterms:created xsi:type="dcterms:W3CDTF">2013-12-23T23:15:00Z</dcterms:created>
  <dcterms:modified xsi:type="dcterms:W3CDTF">2025-12-15T04:58:00Z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5FBBB5FBD5F84410B009F99AD69BAD48_13</vt:lpwstr>
  </property>
</Properties>
</file>